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klein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733471" name="cbf81000-189d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775081" name="cbf81000-189d-11f1-9311-43eabf5abe7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94868885" name="19901b5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1195372" name="19901b50-189e-11f1-9311-43eabf5abe7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42868128" name="56f5e15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0526536" name="56f5e150-189e-11f1-9311-43eabf5abe7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7836021" name="7e6a487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806776" name="7e6a4870-189e-11f1-9311-43eabf5abe7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6488914" name="f9cc9630-189e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2779647" name="f9cc9630-189e-11f1-9311-43eabf5abe7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142239" name="ad9d9b50-189f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7824466" name="ad9d9b50-189f-11f1-9311-43eabf5abe7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92046544" name="bc47e110-189f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5744209" name="bc47e110-189f-11f1-9311-43eabf5abe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65870375" name="53bf8e20-18a1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245228" name="53bf8e20-18a1-11f1-9311-43eabf5abe7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79413249" name="01f26f30-18a2-11f1-9311-43eabf5abe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627274" name="01f26f30-18a2-11f1-9311-43eabf5abe7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Blattengasse 10, 8708 Männedorf</w:t>
          </w:r>
        </w:p>
        <w:p>
          <w:pPr>
            <w:spacing w:before="0" w:after="0"/>
          </w:pPr>
          <w:r>
            <w:t>768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